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6948856" name="019f6053-7234-7124-b8cd-446ddcb8f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780323" name="019f6053-7234-7124-b8cd-446ddcb8f2c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1015358" name="019f6066-9a18-750a-bc6a-1257fdf99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54292" name="019f6066-9a18-750a-bc6a-1257fdf993d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1,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9316267" name="019f606d-2508-7edb-8fdf-5b7e0c0621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105217" name="019f606d-2508-7edb-8fdf-5b7e0c06216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2784166" name="019f6077-1169-7e5d-810f-9456f256e7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477554" name="019f6077-1169-7e5d-810f-9456f256e76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0897495" name="019f6054-5bc5-758e-9f16-f2c9c787ef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827253" name="019f6054-5bc5-758e-9f16-f2c9c787ef2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Wohnzimmer / Schlafzimmer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1214346" name="019f606a-10e4-7332-ad8a-844033dd47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141772" name="019f606a-10e4-7332-ad8a-844033dd471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28606" name="019f6077-ff74-76d8-8f5b-7d1a40430b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815840" name="019f6077-ff74-76d8-8f5b-7d1a40430b5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0100783" name="019f6052-97a4-7d50-9983-b5ca6761d1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760135" name="019f6052-97a4-7d50-9983-b5ca6761d13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978810" name="019f6057-b861-7851-ac25-8c3b428051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509391" name="019f6057-b861-7851-ac25-8c3b4280510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2945692" name="019f6076-876d-7b00-ba44-add024b6a5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513289" name="019f6076-876d-7b00-ba44-add024b6a53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245626" name="019f6053-dd57-7f92-b9ca-5e0f72f942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917094" name="019f6053-dd57-7f92-b9ca-5e0f72f9423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177510" name="019f605c-34dd-7f1a-a214-dce7696be3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422868" name="019f605c-34dd-7f1a-a214-dce7696be34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0576089" name="019f6079-eb30-711c-9a57-d5049be7df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971064" name="019f6079-eb30-711c-9a57-d5049be7df9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7328150" name="019f6065-c685-7106-90f7-4ff92b22ba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764208" name="019f6065-c685-7106-90f7-4ff92b22ba6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245020" name="019f606f-dbba-71c7-a8a2-237df425db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574201" name="019f606f-dbba-71c7-a8a2-237df425dba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Lärchenstrasse 38, Birmensdorf</w:t>
          </w:r>
        </w:p>
        <w:p>
          <w:pPr>
            <w:spacing w:before="0" w:after="0"/>
          </w:pPr>
          <w:r>
            <w:t>1069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footer.xml" Type="http://schemas.openxmlformats.org/officeDocument/2006/relationships/footer" Id="rId1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